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Manual de formación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