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دليل تدريبي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