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Rapport de recherche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