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Carta de referencia profesional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