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Professional Reference Letter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