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خطاب توصية مهني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