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Proposition de projet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