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Propuesta de proyecto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