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CV professionnel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