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Currículum profesional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