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Professioneller Lebenslauf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