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سيرة ذاتية احترافية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