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Leistungsverbesserungsplan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