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Compte rendu de réunion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