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Acta de reunión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