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محضر اجتماع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