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Plan de lección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Plantilla de Word práctica y editable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Preparado para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[Organización / persona]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del documento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Objetivo y alcance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Utiliza esta plantilla para crear un documento claro, coherente y listo para revisión. Sustituye los campos guiados por información específica de tu organización.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Detalles del documento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Qué introducir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Objetivo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 el objetivo medible]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Audiencia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[Enumere lectores o usuarios]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 de revisión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Estructura recomendada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Antecedentes y contexto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Objetivos y resultados esperados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Alcance, responsabilidades y exclusiones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Proceso, pruebas o resultados clave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Acciones, aprobaciones y próxima revisión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Lista de control de calidad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Todos los campos obligatorios están completos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verificaron nombres, fechas y cifras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Las responsabilidades y fechas límite están claras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revisó la información sensible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registró la aprobación final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Notas y aprobaciones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Aprobado por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[Nombre]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[Cargo]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[Firma]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[Fecha]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[Referencia de aprobación]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[Próxima fecha de revisión]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Gratis para uso personal y empresarial interno. No se permite la reventa ni la redistribución.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