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Unterrichtsplan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