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Descripción del puesto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