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Stellenbeschreibung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