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Carta de oferta de empleo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