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Employment Offer Letter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