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Arbeitsangebotsschreiben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