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Employment Certificate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