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Arbeitszeugnis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