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شهادة خبرة وظيفية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