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Enquête de satisfaction client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