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Lettre de motivation professionnelle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