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خطاب تقديم احترافي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