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Kursübersicht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