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مخطط دورة تدريبية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