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Content-Strategie-Dokument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