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Propuesta comercial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