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Guía de marca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Plantilla de Word práctica y editable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Preparado para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[Organización / persona]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 del documento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[Nombre y cargo]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Fecha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Objetivo y alcance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Utiliza esta plantilla para crear un documento claro, coherente y listo para revisión. Sustituye los campos guiados por información específica de tu organización.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Detalles del documento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Qué introducir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Objetivo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[Indique el objetivo medible]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Audiencia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[Enumere lectores o usuarios]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[Nombre y cargo]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Fecha de revisión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Estructura recomendada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Antecedentes y contexto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Objetivos y resultados esperados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Alcance, responsabilidades y exclusiones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Proceso, pruebas o resultados clave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Acciones, aprobaciones y próxima revisión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Lista de control de calidad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Todos los campos obligatorios están completos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 verificaron nombres, fechas y cifras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Las responsabilidades y fechas límite están claras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 revisó la información sensible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 registró la aprobación final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Notas y aprobaciones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Aprobado por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[Nombre]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[Cargo]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[Firma]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[Fecha]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[Referencia de aprobación]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[Próxima fecha de revisión]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Gratis para uso personal y empresarial interno. No se permite la reventa ni la redistribución.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