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دليل الهوية التجارية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