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Interner Prüfbericht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